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EF26F" w14:textId="1B6A33FF" w:rsidR="00AE278E" w:rsidRPr="00140644" w:rsidRDefault="00AE278E" w:rsidP="00755C6A">
      <w:pPr>
        <w:spacing w:after="40" w:line="240" w:lineRule="auto"/>
        <w:rPr>
          <w:rFonts w:ascii="Aptos" w:hAnsi="Aptos"/>
          <w:sz w:val="24"/>
          <w:szCs w:val="24"/>
        </w:rPr>
      </w:pPr>
    </w:p>
    <w:p w14:paraId="1D276677" w14:textId="77777777" w:rsidR="00AE278E" w:rsidRPr="00140644" w:rsidRDefault="006F2984">
      <w:pPr>
        <w:spacing w:after="40" w:line="240" w:lineRule="auto"/>
        <w:rPr>
          <w:rFonts w:ascii="Aptos" w:hAnsi="Aptos"/>
          <w:sz w:val="24"/>
          <w:szCs w:val="24"/>
        </w:rPr>
      </w:pPr>
      <w:r w:rsidRPr="00140644">
        <w:rPr>
          <w:rFonts w:ascii="Aptos" w:hAnsi="Aptos"/>
          <w:sz w:val="24"/>
          <w:szCs w:val="24"/>
        </w:rPr>
        <w:t>Załącznik nr 4 do SWZ</w:t>
      </w:r>
    </w:p>
    <w:p w14:paraId="0B92AA6A" w14:textId="77777777" w:rsidR="00140644" w:rsidRDefault="00140644">
      <w:pPr>
        <w:spacing w:after="40" w:line="240" w:lineRule="auto"/>
        <w:jc w:val="center"/>
        <w:rPr>
          <w:rFonts w:ascii="Aptos" w:hAnsi="Aptos"/>
          <w:b/>
          <w:sz w:val="24"/>
          <w:szCs w:val="24"/>
        </w:rPr>
      </w:pPr>
    </w:p>
    <w:p w14:paraId="14A06D6A" w14:textId="77777777" w:rsidR="00AE278E" w:rsidRPr="00140644" w:rsidRDefault="006F2984">
      <w:pPr>
        <w:spacing w:after="40" w:line="240" w:lineRule="auto"/>
        <w:jc w:val="center"/>
        <w:rPr>
          <w:rFonts w:ascii="Aptos" w:hAnsi="Aptos"/>
          <w:sz w:val="24"/>
          <w:szCs w:val="24"/>
        </w:rPr>
      </w:pPr>
      <w:r w:rsidRPr="00140644">
        <w:rPr>
          <w:rFonts w:ascii="Aptos" w:hAnsi="Aptos"/>
          <w:b/>
          <w:sz w:val="24"/>
          <w:szCs w:val="24"/>
        </w:rPr>
        <w:t>OŚWIADCZENIE WYKONAWCY</w:t>
      </w:r>
    </w:p>
    <w:p w14:paraId="69924B3B" w14:textId="77777777" w:rsidR="00AE278E" w:rsidRPr="00140644" w:rsidRDefault="006F2984">
      <w:pPr>
        <w:spacing w:after="40" w:line="240" w:lineRule="auto"/>
        <w:jc w:val="center"/>
        <w:rPr>
          <w:rFonts w:ascii="Aptos" w:hAnsi="Aptos"/>
          <w:sz w:val="24"/>
          <w:szCs w:val="24"/>
        </w:rPr>
      </w:pPr>
      <w:r w:rsidRPr="00140644">
        <w:rPr>
          <w:rFonts w:ascii="Aptos" w:hAnsi="Aptos"/>
          <w:sz w:val="24"/>
          <w:szCs w:val="24"/>
        </w:rPr>
        <w:t>składane na podstawie art. 125 ust. 1 ustawy Prawo zamówień publicznych</w:t>
      </w:r>
    </w:p>
    <w:p w14:paraId="2C5CFA77" w14:textId="77777777" w:rsidR="00AE278E" w:rsidRPr="00140644" w:rsidRDefault="00AE278E">
      <w:pPr>
        <w:spacing w:after="40" w:line="240" w:lineRule="auto"/>
        <w:rPr>
          <w:rFonts w:ascii="Aptos" w:hAnsi="Aptos"/>
          <w:sz w:val="24"/>
          <w:szCs w:val="24"/>
        </w:rPr>
      </w:pPr>
    </w:p>
    <w:p w14:paraId="06016D84" w14:textId="0A49071F" w:rsidR="00AE278E" w:rsidRPr="00140644" w:rsidRDefault="006F2984" w:rsidP="004B45BE">
      <w:pPr>
        <w:spacing w:after="40" w:line="240" w:lineRule="auto"/>
        <w:jc w:val="both"/>
        <w:rPr>
          <w:rFonts w:ascii="Aptos" w:hAnsi="Aptos"/>
          <w:sz w:val="24"/>
          <w:szCs w:val="24"/>
        </w:rPr>
      </w:pPr>
      <w:r w:rsidRPr="008B2A3F">
        <w:rPr>
          <w:rFonts w:ascii="Aptos" w:hAnsi="Aptos"/>
          <w:sz w:val="24"/>
          <w:szCs w:val="24"/>
        </w:rPr>
        <w:t xml:space="preserve">Postępowanie pn. </w:t>
      </w:r>
      <w:r w:rsidRPr="00AB273C">
        <w:rPr>
          <w:rFonts w:ascii="Aptos" w:hAnsi="Aptos"/>
          <w:b/>
          <w:bCs/>
          <w:sz w:val="24"/>
          <w:szCs w:val="24"/>
        </w:rPr>
        <w:t>„Dostawa pomocy dydaktycznych, wyposażenia, sprzętu specjalistycznego, programów multimedialnych oraz sprzętu TIK w ramach projektu pt. Edukacja włączająca w szkołach w Gminie Laskowa”</w:t>
      </w:r>
      <w:r w:rsidRPr="008B2A3F">
        <w:rPr>
          <w:rFonts w:ascii="Aptos" w:hAnsi="Aptos"/>
          <w:sz w:val="24"/>
          <w:szCs w:val="24"/>
        </w:rPr>
        <w:t>.</w:t>
      </w:r>
    </w:p>
    <w:p w14:paraId="7FD322F6" w14:textId="77777777" w:rsidR="00AE278E" w:rsidRPr="00140644" w:rsidRDefault="00AE278E">
      <w:pPr>
        <w:spacing w:after="40" w:line="240" w:lineRule="auto"/>
        <w:rPr>
          <w:rFonts w:ascii="Aptos" w:hAnsi="Aptos"/>
          <w:sz w:val="24"/>
          <w:szCs w:val="24"/>
        </w:rPr>
      </w:pPr>
    </w:p>
    <w:p w14:paraId="61F1388B" w14:textId="77777777" w:rsidR="00140644" w:rsidRDefault="006F2984">
      <w:pPr>
        <w:spacing w:after="40" w:line="240" w:lineRule="auto"/>
        <w:rPr>
          <w:rFonts w:ascii="Aptos" w:hAnsi="Aptos"/>
          <w:sz w:val="24"/>
          <w:szCs w:val="24"/>
        </w:rPr>
      </w:pPr>
      <w:r w:rsidRPr="00140644">
        <w:rPr>
          <w:rFonts w:ascii="Aptos" w:hAnsi="Aptos"/>
          <w:sz w:val="24"/>
          <w:szCs w:val="24"/>
        </w:rPr>
        <w:t xml:space="preserve">Wykonawca: </w:t>
      </w:r>
    </w:p>
    <w:p w14:paraId="7E130C07" w14:textId="77777777" w:rsidR="00140644" w:rsidRDefault="00140644">
      <w:pPr>
        <w:spacing w:after="40" w:line="240" w:lineRule="auto"/>
        <w:rPr>
          <w:rFonts w:ascii="Aptos" w:hAnsi="Aptos"/>
          <w:sz w:val="24"/>
          <w:szCs w:val="24"/>
        </w:rPr>
      </w:pPr>
    </w:p>
    <w:p w14:paraId="3BC15916" w14:textId="77777777" w:rsidR="00140644" w:rsidRDefault="00140644">
      <w:pPr>
        <w:spacing w:after="40" w:line="240" w:lineRule="auto"/>
        <w:rPr>
          <w:rFonts w:ascii="Aptos" w:hAnsi="Aptos"/>
          <w:sz w:val="24"/>
          <w:szCs w:val="24"/>
        </w:rPr>
      </w:pPr>
    </w:p>
    <w:p w14:paraId="0383743E" w14:textId="77777777" w:rsidR="00AE278E" w:rsidRPr="00140644" w:rsidRDefault="006F2984">
      <w:pPr>
        <w:spacing w:after="40" w:line="240" w:lineRule="auto"/>
        <w:rPr>
          <w:rFonts w:ascii="Aptos" w:hAnsi="Aptos"/>
          <w:sz w:val="24"/>
          <w:szCs w:val="24"/>
        </w:rPr>
      </w:pPr>
      <w:r w:rsidRPr="00140644">
        <w:rPr>
          <w:rFonts w:ascii="Aptos" w:hAnsi="Aptos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650F1A6E" w14:textId="77777777" w:rsidR="00AE278E" w:rsidRPr="00140644" w:rsidRDefault="00AE278E">
      <w:pPr>
        <w:spacing w:after="40" w:line="240" w:lineRule="auto"/>
        <w:rPr>
          <w:rFonts w:ascii="Aptos" w:hAnsi="Aptos"/>
          <w:sz w:val="24"/>
          <w:szCs w:val="24"/>
        </w:rPr>
      </w:pPr>
    </w:p>
    <w:p w14:paraId="0F75D8BD" w14:textId="77777777" w:rsidR="00AE278E" w:rsidRPr="00140644" w:rsidRDefault="006F2984" w:rsidP="004B45BE">
      <w:pPr>
        <w:spacing w:after="40" w:line="240" w:lineRule="auto"/>
        <w:jc w:val="both"/>
        <w:rPr>
          <w:rFonts w:ascii="Aptos" w:hAnsi="Aptos"/>
          <w:sz w:val="24"/>
          <w:szCs w:val="24"/>
        </w:rPr>
      </w:pPr>
      <w:r w:rsidRPr="00140644">
        <w:rPr>
          <w:rFonts w:ascii="Aptos" w:hAnsi="Aptos"/>
          <w:sz w:val="24"/>
          <w:szCs w:val="24"/>
        </w:rPr>
        <w:t>Oświadczam/oświadczamy, że na dzień składania oferty nie podlegam/nie podlegamy wykluczeniu z postępowania na podstawie art. 108 ust. 1 ustawy Pzp.</w:t>
      </w:r>
    </w:p>
    <w:p w14:paraId="370877EB" w14:textId="77777777" w:rsidR="00AE278E" w:rsidRPr="00140644" w:rsidRDefault="00AE278E">
      <w:pPr>
        <w:spacing w:after="40" w:line="240" w:lineRule="auto"/>
        <w:rPr>
          <w:rFonts w:ascii="Aptos" w:hAnsi="Aptos"/>
          <w:sz w:val="24"/>
          <w:szCs w:val="24"/>
        </w:rPr>
      </w:pPr>
    </w:p>
    <w:p w14:paraId="5AED411F" w14:textId="77777777" w:rsidR="00AE278E" w:rsidRPr="00140644" w:rsidRDefault="006F2984">
      <w:pPr>
        <w:spacing w:after="40" w:line="240" w:lineRule="auto"/>
        <w:rPr>
          <w:rFonts w:ascii="Aptos" w:hAnsi="Aptos"/>
          <w:sz w:val="24"/>
          <w:szCs w:val="24"/>
        </w:rPr>
      </w:pPr>
      <w:r w:rsidRPr="00140644">
        <w:rPr>
          <w:rFonts w:ascii="Aptos" w:hAnsi="Aptos"/>
          <w:b/>
          <w:sz w:val="24"/>
          <w:szCs w:val="24"/>
        </w:rPr>
        <w:t>Informacja dotycząca podstaw wykluczenia i samooczyszczenia – jeżeli dotyczy</w:t>
      </w:r>
    </w:p>
    <w:p w14:paraId="5AE8186E" w14:textId="77777777" w:rsidR="00AE278E" w:rsidRPr="00140644" w:rsidRDefault="006F2984" w:rsidP="004B45BE">
      <w:pPr>
        <w:spacing w:after="40" w:line="240" w:lineRule="auto"/>
        <w:jc w:val="both"/>
        <w:rPr>
          <w:rFonts w:ascii="Aptos" w:hAnsi="Aptos"/>
          <w:sz w:val="24"/>
          <w:szCs w:val="24"/>
        </w:rPr>
      </w:pPr>
      <w:r w:rsidRPr="00140644">
        <w:rPr>
          <w:rFonts w:ascii="Aptos" w:hAnsi="Aptos"/>
          <w:sz w:val="24"/>
          <w:szCs w:val="24"/>
        </w:rPr>
        <w:t>W przypadku gdy wobec Wykonawcy zachodzą okoliczności mogące stanowić podstawę wykluczenia z postępowania, Wykonawca wskazuje poniżej te okoliczności oraz przedstawia dowody potwierdzające podjęcie środków naprawczych, o których mowa w art. 110 ust. 2 ustawy Pzp, w zakresie, w jakim przepisy ustawy Pzp dopuszczają wykazanie samooczyszczenia.</w:t>
      </w:r>
    </w:p>
    <w:p w14:paraId="14FE0975" w14:textId="77777777" w:rsidR="00AE278E" w:rsidRPr="00140644" w:rsidRDefault="006F2984">
      <w:pPr>
        <w:spacing w:after="40" w:line="240" w:lineRule="auto"/>
        <w:rPr>
          <w:rFonts w:ascii="Aptos" w:hAnsi="Aptos"/>
          <w:sz w:val="24"/>
          <w:szCs w:val="24"/>
        </w:rPr>
      </w:pPr>
      <w:r w:rsidRPr="00140644">
        <w:rPr>
          <w:rFonts w:ascii="Aptos" w:hAnsi="Aptos"/>
          <w:sz w:val="24"/>
          <w:szCs w:val="24"/>
        </w:rPr>
        <w:t>Podstawa i opis okoliczności:</w:t>
      </w:r>
    </w:p>
    <w:p w14:paraId="70BD8AA5" w14:textId="77777777" w:rsidR="00AE278E" w:rsidRPr="00140644" w:rsidRDefault="006F2984">
      <w:pPr>
        <w:spacing w:after="40" w:line="240" w:lineRule="auto"/>
        <w:rPr>
          <w:rFonts w:ascii="Aptos" w:hAnsi="Aptos"/>
          <w:sz w:val="24"/>
          <w:szCs w:val="24"/>
        </w:rPr>
      </w:pPr>
      <w:r w:rsidRPr="00140644">
        <w:rPr>
          <w:rFonts w:ascii="Aptos" w:hAnsi="Aptos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327CBE2C" w14:textId="77777777" w:rsidR="00AE278E" w:rsidRPr="00140644" w:rsidRDefault="006F2984">
      <w:pPr>
        <w:spacing w:after="40" w:line="240" w:lineRule="auto"/>
        <w:rPr>
          <w:rFonts w:ascii="Aptos" w:hAnsi="Aptos"/>
          <w:sz w:val="24"/>
          <w:szCs w:val="24"/>
        </w:rPr>
      </w:pPr>
      <w:r w:rsidRPr="00140644">
        <w:rPr>
          <w:rFonts w:ascii="Aptos" w:hAnsi="Aptos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76987CEA" w14:textId="77777777" w:rsidR="00AE278E" w:rsidRPr="00140644" w:rsidRDefault="006F2984">
      <w:pPr>
        <w:spacing w:after="40" w:line="240" w:lineRule="auto"/>
        <w:rPr>
          <w:rFonts w:ascii="Aptos" w:hAnsi="Aptos"/>
          <w:sz w:val="24"/>
          <w:szCs w:val="24"/>
        </w:rPr>
      </w:pPr>
      <w:r w:rsidRPr="00140644">
        <w:rPr>
          <w:rFonts w:ascii="Aptos" w:hAnsi="Aptos"/>
          <w:sz w:val="24"/>
          <w:szCs w:val="24"/>
        </w:rPr>
        <w:t>Opis podjętych środków naprawczych / dowody samooczyszczenia:</w:t>
      </w:r>
    </w:p>
    <w:p w14:paraId="52FD2287" w14:textId="77777777" w:rsidR="00AE278E" w:rsidRPr="00140644" w:rsidRDefault="006F2984">
      <w:pPr>
        <w:spacing w:after="40" w:line="240" w:lineRule="auto"/>
        <w:rPr>
          <w:rFonts w:ascii="Aptos" w:hAnsi="Aptos"/>
          <w:sz w:val="24"/>
          <w:szCs w:val="24"/>
        </w:rPr>
      </w:pPr>
      <w:r w:rsidRPr="00140644">
        <w:rPr>
          <w:rFonts w:ascii="Aptos" w:hAnsi="Aptos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54228941" w14:textId="77777777" w:rsidR="00AE278E" w:rsidRPr="00140644" w:rsidRDefault="006F2984">
      <w:pPr>
        <w:spacing w:after="40" w:line="240" w:lineRule="auto"/>
        <w:rPr>
          <w:rFonts w:ascii="Aptos" w:hAnsi="Aptos"/>
          <w:sz w:val="24"/>
          <w:szCs w:val="24"/>
        </w:rPr>
      </w:pPr>
      <w:r w:rsidRPr="00140644">
        <w:rPr>
          <w:rFonts w:ascii="Aptos" w:hAnsi="Aptos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4BF87840" w14:textId="77777777" w:rsidR="00AE278E" w:rsidRPr="00140644" w:rsidRDefault="00AE278E">
      <w:pPr>
        <w:spacing w:after="40" w:line="240" w:lineRule="auto"/>
        <w:rPr>
          <w:rFonts w:ascii="Aptos" w:hAnsi="Aptos"/>
          <w:sz w:val="24"/>
          <w:szCs w:val="24"/>
        </w:rPr>
      </w:pPr>
    </w:p>
    <w:p w14:paraId="162A0FD6" w14:textId="77777777" w:rsidR="00AE278E" w:rsidRPr="00140644" w:rsidRDefault="006F2984" w:rsidP="004B45BE">
      <w:pPr>
        <w:spacing w:after="40" w:line="240" w:lineRule="auto"/>
        <w:jc w:val="both"/>
        <w:rPr>
          <w:rFonts w:ascii="Aptos" w:hAnsi="Aptos"/>
          <w:sz w:val="24"/>
          <w:szCs w:val="24"/>
        </w:rPr>
      </w:pPr>
      <w:r w:rsidRPr="00140644">
        <w:rPr>
          <w:rFonts w:ascii="Aptos" w:hAnsi="Aptos"/>
          <w:sz w:val="24"/>
          <w:szCs w:val="24"/>
        </w:rPr>
        <w:t>Oświadczam/oświadczamy, że wszystkie informacje podane w niniejszym oświadczeniu są aktualne i zgodne z prawdą na dzień składania oferty oraz zostały przedstawione z pełną świadomością konsekwencji wprowadzenia Zamawiającego w błąd.</w:t>
      </w:r>
    </w:p>
    <w:p w14:paraId="66AE3D63" w14:textId="77777777" w:rsidR="00AE278E" w:rsidRDefault="00AE278E">
      <w:pPr>
        <w:spacing w:after="40" w:line="240" w:lineRule="auto"/>
        <w:rPr>
          <w:rFonts w:ascii="Aptos" w:hAnsi="Aptos"/>
          <w:sz w:val="24"/>
          <w:szCs w:val="24"/>
        </w:rPr>
      </w:pPr>
    </w:p>
    <w:p w14:paraId="4575E518" w14:textId="77777777" w:rsidR="00140644" w:rsidRDefault="00140644">
      <w:pPr>
        <w:spacing w:after="40" w:line="240" w:lineRule="auto"/>
        <w:rPr>
          <w:rFonts w:ascii="Aptos" w:hAnsi="Aptos"/>
          <w:sz w:val="24"/>
          <w:szCs w:val="24"/>
        </w:rPr>
      </w:pPr>
    </w:p>
    <w:p w14:paraId="56E2934C" w14:textId="77777777" w:rsidR="00140644" w:rsidRPr="00140644" w:rsidRDefault="00140644">
      <w:pPr>
        <w:spacing w:after="40" w:line="240" w:lineRule="auto"/>
        <w:rPr>
          <w:rFonts w:ascii="Aptos" w:hAnsi="Aptos"/>
          <w:sz w:val="24"/>
          <w:szCs w:val="24"/>
        </w:rPr>
      </w:pPr>
    </w:p>
    <w:p w14:paraId="4D39B2AF" w14:textId="77777777" w:rsidR="00AE278E" w:rsidRPr="00140644" w:rsidRDefault="006F2984">
      <w:pPr>
        <w:spacing w:after="40" w:line="240" w:lineRule="auto"/>
        <w:jc w:val="center"/>
        <w:rPr>
          <w:rFonts w:ascii="Aptos" w:hAnsi="Aptos"/>
          <w:sz w:val="24"/>
          <w:szCs w:val="24"/>
        </w:rPr>
      </w:pPr>
      <w:r w:rsidRPr="00140644">
        <w:rPr>
          <w:rFonts w:ascii="Aptos" w:hAnsi="Aptos"/>
          <w:sz w:val="24"/>
          <w:szCs w:val="24"/>
        </w:rPr>
        <w:t>........................................................</w:t>
      </w:r>
    </w:p>
    <w:p w14:paraId="3988C8E1" w14:textId="77777777" w:rsidR="00AE278E" w:rsidRPr="00140644" w:rsidRDefault="006F2984">
      <w:pPr>
        <w:spacing w:after="40" w:line="240" w:lineRule="auto"/>
        <w:jc w:val="center"/>
        <w:rPr>
          <w:rFonts w:ascii="Aptos" w:hAnsi="Aptos"/>
          <w:sz w:val="24"/>
          <w:szCs w:val="24"/>
        </w:rPr>
      </w:pPr>
      <w:r w:rsidRPr="00140644">
        <w:rPr>
          <w:rFonts w:ascii="Aptos" w:hAnsi="Aptos"/>
          <w:sz w:val="24"/>
          <w:szCs w:val="24"/>
        </w:rPr>
        <w:t>podpis Wykonawcy / osoby uprawnionej</w:t>
      </w:r>
    </w:p>
    <w:sectPr w:rsidR="00AE278E" w:rsidRPr="00140644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07" w:right="1134" w:bottom="79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49540" w14:textId="77777777" w:rsidR="005753E8" w:rsidRDefault="005753E8" w:rsidP="00140644">
      <w:pPr>
        <w:spacing w:after="0" w:line="240" w:lineRule="auto"/>
      </w:pPr>
      <w:r>
        <w:separator/>
      </w:r>
    </w:p>
  </w:endnote>
  <w:endnote w:type="continuationSeparator" w:id="0">
    <w:p w14:paraId="18F37FCE" w14:textId="77777777" w:rsidR="005753E8" w:rsidRDefault="005753E8" w:rsidP="00140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25130" w14:textId="77777777" w:rsidR="000D3D2D" w:rsidRDefault="000D3D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C6AC0" w14:textId="77777777" w:rsidR="000D3D2D" w:rsidRDefault="000D3D2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4CFA5" w14:textId="77777777" w:rsidR="000D3D2D" w:rsidRDefault="000D3D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B17C4" w14:textId="77777777" w:rsidR="005753E8" w:rsidRDefault="005753E8" w:rsidP="00140644">
      <w:pPr>
        <w:spacing w:after="0" w:line="240" w:lineRule="auto"/>
      </w:pPr>
      <w:r>
        <w:separator/>
      </w:r>
    </w:p>
  </w:footnote>
  <w:footnote w:type="continuationSeparator" w:id="0">
    <w:p w14:paraId="2C0DF62E" w14:textId="77777777" w:rsidR="005753E8" w:rsidRDefault="005753E8" w:rsidP="00140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D6BA8" w14:textId="77777777" w:rsidR="000D3D2D" w:rsidRDefault="000D3D2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CCB19" w14:textId="77777777" w:rsidR="00140644" w:rsidRPr="00140644" w:rsidRDefault="00140644">
    <w:pPr>
      <w:pStyle w:val="Nagwek"/>
      <w:rPr>
        <w:b/>
        <w:bCs/>
      </w:rPr>
    </w:pPr>
    <w:r>
      <w:rPr>
        <w:noProof/>
      </w:rPr>
      <w:drawing>
        <wp:inline distT="0" distB="0" distL="0" distR="0" wp14:anchorId="2CBBFC81" wp14:editId="42D2A37A">
          <wp:extent cx="5760720" cy="494665"/>
          <wp:effectExtent l="0" t="0" r="0" b="0"/>
          <wp:docPr id="2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6507393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3A13F" w14:textId="77777777" w:rsidR="000D3D2D" w:rsidRDefault="000D3D2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27238570">
    <w:abstractNumId w:val="8"/>
  </w:num>
  <w:num w:numId="2" w16cid:durableId="1734960399">
    <w:abstractNumId w:val="6"/>
  </w:num>
  <w:num w:numId="3" w16cid:durableId="1145859008">
    <w:abstractNumId w:val="5"/>
  </w:num>
  <w:num w:numId="4" w16cid:durableId="229971311">
    <w:abstractNumId w:val="4"/>
  </w:num>
  <w:num w:numId="5" w16cid:durableId="1470512754">
    <w:abstractNumId w:val="7"/>
  </w:num>
  <w:num w:numId="6" w16cid:durableId="1909874368">
    <w:abstractNumId w:val="3"/>
  </w:num>
  <w:num w:numId="7" w16cid:durableId="1039859843">
    <w:abstractNumId w:val="2"/>
  </w:num>
  <w:num w:numId="8" w16cid:durableId="475072519">
    <w:abstractNumId w:val="1"/>
  </w:num>
  <w:num w:numId="9" w16cid:durableId="637223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D3D2D"/>
    <w:rsid w:val="00140644"/>
    <w:rsid w:val="0015074B"/>
    <w:rsid w:val="00263FE3"/>
    <w:rsid w:val="0029639D"/>
    <w:rsid w:val="00326F90"/>
    <w:rsid w:val="004B45BE"/>
    <w:rsid w:val="004D0889"/>
    <w:rsid w:val="00550CB1"/>
    <w:rsid w:val="00563CCE"/>
    <w:rsid w:val="005753E8"/>
    <w:rsid w:val="00625DDA"/>
    <w:rsid w:val="00647B76"/>
    <w:rsid w:val="006F2984"/>
    <w:rsid w:val="00755C6A"/>
    <w:rsid w:val="008A7B21"/>
    <w:rsid w:val="008B2A3F"/>
    <w:rsid w:val="008F69CC"/>
    <w:rsid w:val="00A524F0"/>
    <w:rsid w:val="00AA1D8D"/>
    <w:rsid w:val="00AB273C"/>
    <w:rsid w:val="00AE278E"/>
    <w:rsid w:val="00B47730"/>
    <w:rsid w:val="00BB6A78"/>
    <w:rsid w:val="00BD5605"/>
    <w:rsid w:val="00CB0664"/>
    <w:rsid w:val="00DD79EC"/>
    <w:rsid w:val="00EA3F4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9B403C"/>
  <w14:defaultImageDpi w14:val="330"/>
  <w15:docId w15:val="{D3603FA2-C55A-45AB-8D36-F30CF5B01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pl-P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1764</Characters>
  <Application>Microsoft Office Word</Application>
  <DocSecurity>0</DocSecurity>
  <Lines>14</Lines>
  <Paragraphs>4</Paragraphs>
  <ScaleCrop>false</ScaleCrop>
  <Manager/>
  <Company/>
  <LinksUpToDate>false</LinksUpToDate>
  <CharactersWithSpaces>2053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Aneta Bajor-Janas</cp:lastModifiedBy>
  <cp:revision>3</cp:revision>
  <dcterms:created xsi:type="dcterms:W3CDTF">2026-04-30T11:14:00Z</dcterms:created>
  <dcterms:modified xsi:type="dcterms:W3CDTF">2026-06-11T06:34:00Z</dcterms:modified>
  <cp:category/>
</cp:coreProperties>
</file>